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9216993" name="8c8c4c70-bd21-11ef-9e88-3d479038f4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849817" name="8c8c4c70-bd21-11ef-9e88-3d479038f4f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3041064" name="b16ec140-bd25-11ef-bf95-7f6aca3148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988186" name="b16ec140-bd25-11ef-bf95-7f6aca31482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4798602" name="c90fcbf0-bd25-11ef-af84-01d399187c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076153" name="c90fcbf0-bd25-11ef-af84-01d399187cb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998847" name="eb1b76e0-bd25-11ef-814c-117dc7df36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544294" name="eb1b76e0-bd25-11ef-814c-117dc7df36c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8991328" name="1283f720-bd26-11ef-b8fb-3fc46e1873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321885" name="1283f720-bd26-11ef-b8fb-3fc46e18736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062480" name="38d2ca00-bd26-11ef-a614-1d21a8b1c4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35448" name="38d2ca00-bd26-11ef-a614-1d21a8b1c4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9296082" name="c4ccae90-bd26-11ef-8072-cb4cbad21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39172" name="c4ccae90-bd26-11ef-8072-cb4cbad2161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Bad/ WC / Lavabo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7613764" name="de7919a0-bd26-11ef-8c5f-eda65dd1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841988" name="de7919a0-bd26-11ef-8c5f-eda65dd1221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7742740" name="02e21580-bd27-11ef-bafd-81de9e7d6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586462" name="02e21580-bd27-11ef-bafd-81de9e7d682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368416" name="170c48f0-bd27-11ef-bb56-e30266744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311519" name="170c48f0-bd27-11ef-bb56-e3026674496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0014548" name="5a60eb10-bd27-11ef-9836-b35bd184c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100881" name="5a60eb10-bd27-11ef-9836-b35bd184cc5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0474371" name="6fa40890-bd27-11ef-a96c-2b7633a98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61203" name="6fa40890-bd27-11ef-a96c-2b7633a98d3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7867652" name="e4851de0-bd2a-11ef-b923-d994c7356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957478" name="e4851de0-bd2a-11ef-b923-d994c735623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2309132" name="fbb0aa70-bd2a-11ef-a0e3-6db521832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902659" name="fbb0aa70-bd2a-11ef-a0e3-6db5218323d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3432150" name="1d2ff3e0-bd2b-11ef-ac42-59a698acc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265971" name="1d2ff3e0-bd2b-11ef-ac42-59a698acc2e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0942040" name="48618a10-bd2b-11ef-a423-dd4ffc5d00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292187" name="48618a10-bd2b-11ef-a423-dd4ffc5d007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/ 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2172614" name="62ad4260-bd2b-11ef-8fdb-d95fc39275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853094" name="62ad4260-bd2b-11ef-8fdb-d95fc392757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5514728" name="8e132f00-bd2b-11ef-bca3-977cf01865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835858" name="8e132f00-bd2b-11ef-bca3-977cf01865a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0896337" name="b8de6240-bd2b-11ef-ae01-99eebc6f5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919946" name="b8de6240-bd2b-11ef-ae01-99eebc6f51f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1763746" name="326bf000-bd2c-11ef-ab17-335db3bab1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948927" name="326bf000-bd2c-11ef-ab17-335db3bab1f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Flanschdichtungen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7475139" name="57226fa0-bd2c-11ef-a661-f76272375e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030329" name="57226fa0-bd2c-11ef-a661-f76272375ec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3440238" name="8c488bb0-bd2c-11ef-99f7-094ca778ee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140757" name="8c488bb0-bd2c-11ef-99f7-094ca778eee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Hanfländerweg 15, 8880 Walenstadt</w:t>
          </w:r>
        </w:p>
        <w:p>
          <w:pPr>
            <w:spacing w:before="0" w:after="0"/>
          </w:pPr>
          <w:r>
            <w:t>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